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7 Zimmer / Gang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09593413" name="9057d220-1879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7493088" name="9057d220-1879-11f1-980b-43fe177d7b66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6292165" name="964ffd10-1879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7502220" name="964ffd10-1879-11f1-980b-43fe177d7b66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Zimmer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8074590" name="dc80e420-1879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0923301" name="dc80e420-1879-11f1-980b-43fe177d7b66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8709472" name="e02a6420-1879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1826021" name="e02a6420-1879-11f1-980b-43fe177d7b66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4638546" name="20194600-187a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2976525" name="20194600-187a-11f1-980b-43fe177d7b66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3851358" name="23cf7030-187a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9598801" name="23cf7030-187a-11f1-980b-43fe177d7b66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1988455" name="7d5c8c50-187a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6129522" name="7d5c8c50-187a-11f1-980b-43fe177d7b66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9510658" name="825fcff0-187a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2317979" name="825fcff0-187a-11f1-980b-43fe177d7b66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DG -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2971307" name="f259bc80-187a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2401495" name="f259bc80-187a-11f1-980b-43fe177d7b66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2914598" name="f5166b80-187a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4041326" name="f5166b80-187a-11f1-980b-43fe177d7b66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5754400" name="77b216c0-187b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561278" name="77b216c0-187b-11f1-980b-43fe177d7b66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6361027" name="7d3ba160-187b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4307247" name="7d3ba160-187b-11f1-980b-43fe177d7b66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1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Cushio Vinyl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7555989" name="12d77f00-187c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856646" name="12d77f00-187c-11f1-980b-43fe177d7b66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6205711" name="1a43fa70-187c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7075958" name="1a43fa70-187c-11f1-980b-43fe177d7b66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1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5999504" name="60358e90-187c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9750269" name="60358e90-187c-11f1-980b-43fe177d7b66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4139969" name="225ffa50-187d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8848937" name="225ffa50-187d-11f1-980b-43fe177d7b66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1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9953255" name="6f6cd210-187c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7866506" name="6f6cd210-187c-11f1-980b-43fe177d7b66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9797360" name="75fb2280-187c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9407543" name="75fb2280-187c-11f1-980b-43fe177d7b66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Zimmer / Gang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0984558" name="97f54140-187c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6317424" name="97f54140-187c-11f1-980b-43fe177d7b66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5301913" name="9bc81b30-187c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0563183" name="9bc81b30-187c-11f1-980b-43fe177d7b66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0662858" name="dd30f2e0-187c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9678912" name="dd30f2e0-187c-11f1-980b-43fe177d7b66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0771904" name="e0dfa300-187c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6008186" name="e0dfa300-187c-11f1-980b-43fe177d7b66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2292836" name="eea750f0-187c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0951134" name="eea750f0-187c-11f1-980b-43fe177d7b66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9238317" name="f3161cc0-187c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9475963" name="f3161cc0-187c-11f1-980b-43fe177d7b66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4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Cushio Vinyl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8227961" name="5347d070-187d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5047213" name="5347d070-187d-11f1-980b-43fe177d7b66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4945879" name="562fae20-187d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3401922" name="562fae20-187d-11f1-980b-43fe177d7b66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4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1645391" name="6f8805c0-187d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9736026" name="6f8805c0-187d-11f1-980b-43fe177d7b66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7481567" name="74892680-187d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6300071" name="74892680-187d-11f1-980b-43fe177d7b66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4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2399618" name="8023e250-187d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9575874" name="8023e250-187d-11f1-980b-43fe177d7b66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1254067" name="82e6abd0-187d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7010825" name="82e6abd0-187d-11f1-980b-43fe177d7b66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Damen / Herren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4094717" name="39143e90-187e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9262977" name="39143e90-187e-11f1-980b-43fe177d7b66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4174675" name="3e31e800-187e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0842083" name="3e31e800-187e-11f1-980b-43fe177d7b66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Damen / Herren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0608772" name="509c9120-187e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4094104" name="509c9120-187e-11f1-980b-43fe177d7b66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9532080" name="5659fd00-187e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7045767" name="5659fd00-187e-11f1-980b-43fe177d7b66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OG - 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1200365" name="b54e9cd0-187e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057338" name="b54e9cd0-187e-11f1-980b-43fe177d7b66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1757616" name="b99dd2b0-187e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6944635" name="b99dd2b0-187e-11f1-980b-43fe177d7b66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Damen / Herren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5992303" name="2e45c7e0-1888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7144115" name="2e45c7e0-1888-11f1-9311-43eabf5abe7d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2493775" name="32e03790-1888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1837933" name="32e03790-1888-11f1-9311-43eabf5abe7d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Damen / Herren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4817042" name="768a4cb0-1888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7969014" name="768a4cb0-1888-11f1-9311-43eabf5abe7d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1312479" name="7bbcddb0-1888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1673683" name="7bbcddb0-1888-11f1-9311-43eabf5abe7d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Damen / Herren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1000646" name="91dacad0-1888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0126017" name="91dacad0-1888-11f1-9311-43eabf5abe7d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8351344" name="9908ddb0-1888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180515" name="9908ddb0-1888-11f1-9311-43eabf5abe7d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gesamter 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6309648" name="fb946a70-1889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1490287" name="fb946a70-1889-11f1-9311-43eabf5abe7d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1052106" name="fe3af960-1889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3527212" name="fe3af960-1889-11f1-9311-43eabf5abe7d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gesamter 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660959" name="29e4ccd0-188a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6028378" name="29e4ccd0-188a-11f1-9311-43eabf5abe7d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5255447" name="2eb603f0-188a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5620752" name="2eb603f0-188a-11f1-9311-43eabf5abe7d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VM-32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4214781" name="601e1120-188b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0962922" name="601e1120-188b-11f1-9311-43eabf5abe7d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266398" name="51c11620-188d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2608862" name="51c11620-188d-11f1-9311-43eabf5abe7d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VM-34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7771681" name="d1afb4b0-188b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6475711" name="d1afb4b0-188b-11f1-9311-43eabf5abe7d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7311146" name="5bb63840-188d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946512" name="5bb63840-188d-11f1-9311-43eabf5abe7d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489377" name="f8789990-188b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3795703" name="f8789990-188b-11f1-9311-43eabf5abe7d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4885897" name="64cc1df0-188d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3538334" name="64cc1df0-188d-11f1-9311-43eabf5abe7d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/ Bar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6503108" name="2abec730-188c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3139740" name="2abec730-188c-11f1-9311-43eabf5abe7d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7065392" name="71b21e70-188d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2930812" name="71b21e70-188d-11f1-9311-43eabf5abe7d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Aussentreppe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3386677" name="b2e4e770-188c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508845" name="b2e4e770-188c-11f1-9311-43eabf5abe7d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4160380" name="79cf7350-188d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6420407" name="79cf7350-188d-11f1-9311-43eabf5abe7d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Restsurant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VM-38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5029652" name="f4bcb820-188d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7932359" name="f4bcb820-188d-11f1-9311-43eabf5abe7d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75768979" name="fe2eeea0-188d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0568296" name="fe2eeea0-188d-11f1-9311-43eabf5abe7d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Restaurant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2469415" name="b5b16d90-188f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5928176" name="b5b16d90-188f-11f1-9311-43eabf5abe7d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1009897" name="b9746900-188f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7398866" name="b9746900-188f-11f1-9311-43eabf5abe7d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Restaurant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7282478" name="cebd2bd0-188f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2871296" name="cebd2bd0-188f-11f1-9311-43eabf5abe7d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3560670" name="d1b9ca00-188f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6356830" name="d1b9ca00-188f-11f1-9311-43eabf5abe7d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7001812" name="4ec3fb60-1890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6795949" name="4ec3fb60-1890-11f1-9311-43eabf5abe7d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9132293" name="54e33650-1890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1189168" name="54e33650-1890-11f1-9311-43eabf5abe7d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1822145" name="6c31b430-1890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743729" name="6c31b430-1890-11f1-9311-43eabf5abe7d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8669696" name="70897590-1890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6181989" name="70897590-1890-11f1-9311-43eabf5abe7d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4067660" name="d4b624a0-1890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7820314" name="d4b624a0-1890-11f1-9311-43eabf5abe7d.jp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1101319" name="d8c20ff0-1890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2564204" name="d8c20ff0-1890-11f1-9311-43eabf5abe7d.jpg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7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Restaurant Unterdorfstrasse 2, 9524 Zuzwil</w:t>
          </w:r>
        </w:p>
        <w:p>
          <w:pPr>
            <w:spacing w:before="0" w:after="0"/>
          </w:pPr>
          <w:r>
            <w:t>761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footer.xml" Type="http://schemas.openxmlformats.org/officeDocument/2006/relationships/footer" Id="rId72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