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und Tapete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Waschtrog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Aussenputz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