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Museumssteasse 15, Davos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426466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71685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