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und 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141298" name="6a663e9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0206821" name="6a663e90-1936-11f1-a7f4-bf64ee6c8e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7037937" name="6f6b08d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99353" name="6f6b08d0-1936-11f1-a7f4-bf64ee6c8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1518192" name="8407ad2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8398872" name="8407ad20-1936-11f1-a7f4-bf64ee6c8e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6980284" name="891fb14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3048726" name="891fb140-1936-11f1-a7f4-bf64ee6c8e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8594152" name="a6999f1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3419523" name="a6999f10-1936-11f1-a7f4-bf64ee6c8e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4186165" name="af2b87b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27132" name="af2b87b0-1936-11f1-a7f4-bf64ee6c8e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und Tapete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8105379" name="c1a8323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19400" name="c1a83230-1936-11f1-a7f4-bf64ee6c8e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4000355" name="c70a5eb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547370" name="c70a5eb0-1936-11f1-a7f4-bf64ee6c8e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und Tapete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1779887" name="eacd087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6724129" name="eacd0870-1936-11f1-a7f4-bf64ee6c8e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1062997" name="f347717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0878803" name="f3477170-1936-11f1-a7f4-bf64ee6c8e7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und Tapete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4210604" name="dbf3712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820228" name="dbf37120-193d-11f1-a7f4-bf64ee6c8e7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2110979" name="e05e1e4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6852126" name="e05e1e40-193d-11f1-a7f4-bf64ee6c8e7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Waschtrog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7934980" name="c003ccd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3572338" name="c003ccd0-193d-11f1-a7f4-bf64ee6c8e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3326932" name="c32c5d0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9811479" name="c32c5d00-193d-11f1-a7f4-bf64ee6c8e7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Aussenputz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9916728" name="7076d9e0-193e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192221" name="7076d9e0-193e-11f1-a7f4-bf64ee6c8e77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8603833" name="72da6c60-193e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1118160" name="72da6c60-193e-11f1-a7f4-bf64ee6c8e77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