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MaP-35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MaP-45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MaP-55</w:t>
            </w:r>
          </w:p>
          <w:p>
            <w:pPr>
              <w:spacing w:before="0" w:after="0" w:line="240" w:lineRule="auto"/>
            </w:pPr>
            <w:r>
              <w:t>MaP-56</w:t>
            </w:r>
          </w:p>
          <w:p>
            <w:pPr>
              <w:spacing w:before="0" w:after="0" w:line="240" w:lineRule="auto"/>
            </w:pPr>
            <w:r>
              <w:t>MaP-58</w:t>
            </w:r>
          </w:p>
          <w:p>
            <w:pPr>
              <w:spacing w:before="0" w:after="0" w:line="240" w:lineRule="auto"/>
            </w:pPr>
            <w:r>
              <w:t>MaP-60</w:t>
            </w:r>
          </w:p>
          <w:p>
            <w:pPr>
              <w:spacing w:before="0" w:after="0" w:line="240" w:lineRule="auto"/>
            </w:pPr>
            <w:r>
              <w:t>MaP-63</w:t>
            </w:r>
          </w:p>
          <w:p>
            <w:pPr>
              <w:spacing w:before="0" w:after="0" w:line="240" w:lineRule="auto"/>
            </w:pPr>
            <w:r>
              <w:t>MaP-64</w:t>
            </w:r>
          </w:p>
          <w:p>
            <w:pPr>
              <w:spacing w:before="0" w:after="0" w:line="240" w:lineRule="auto"/>
            </w:pPr>
            <w:r>
              <w:t>MaP-65</w:t>
            </w:r>
          </w:p>
          <w:p>
            <w:pPr>
              <w:spacing w:before="0" w:after="0" w:line="240" w:lineRule="auto"/>
            </w:pPr>
            <w:r>
              <w:t>MaP-67</w:t>
            </w:r>
          </w:p>
          <w:p>
            <w:pPr>
              <w:spacing w:before="0" w:after="0" w:line="240" w:lineRule="auto"/>
            </w:pPr>
            <w:r>
              <w:t>MaP-71</w:t>
            </w:r>
          </w:p>
          <w:p>
            <w:pPr>
              <w:spacing w:before="0" w:after="0" w:line="240" w:lineRule="auto"/>
            </w:pPr>
            <w:r>
              <w:t>MaP-72</w:t>
            </w:r>
          </w:p>
          <w:p>
            <w:pPr>
              <w:spacing w:before="0" w:after="0" w:line="240" w:lineRule="auto"/>
            </w:pPr>
            <w:r>
              <w:t>MaP-74</w:t>
            </w:r>
          </w:p>
          <w:p>
            <w:pPr>
              <w:spacing w:before="0" w:after="0" w:line="240" w:lineRule="auto"/>
            </w:pPr>
            <w:r>
              <w:t>MaP-78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2.Lage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MaP-49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MaP-59</w:t>
            </w:r>
          </w:p>
          <w:p>
            <w:pPr>
              <w:spacing w:before="0" w:after="0" w:line="240" w:lineRule="auto"/>
            </w:pPr>
            <w:r>
              <w:t>MaP-61</w:t>
            </w:r>
          </w:p>
          <w:p>
            <w:pPr>
              <w:spacing w:before="0" w:after="0" w:line="240" w:lineRule="auto"/>
            </w:pPr>
            <w:r>
              <w:t>MaP-70</w:t>
            </w:r>
          </w:p>
          <w:p>
            <w:pPr>
              <w:spacing w:before="0" w:after="0" w:line="240" w:lineRule="auto"/>
            </w:pPr>
            <w:r>
              <w:t>MaP-77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MaP-53</w:t>
            </w:r>
          </w:p>
          <w:p>
            <w:pPr>
              <w:spacing w:before="0" w:after="0" w:line="240" w:lineRule="auto"/>
            </w:pPr>
            <w:r>
              <w:t>MaP-54</w:t>
            </w:r>
          </w:p>
          <w:p>
            <w:pPr>
              <w:spacing w:before="0" w:after="0" w:line="240" w:lineRule="auto"/>
            </w:pPr>
            <w:r>
              <w:t>MaP-57</w:t>
            </w:r>
          </w:p>
          <w:p>
            <w:pPr>
              <w:spacing w:before="0" w:after="0" w:line="240" w:lineRule="auto"/>
            </w:pPr>
            <w:r>
              <w:t>MaP-62</w:t>
            </w:r>
          </w:p>
          <w:p>
            <w:pPr>
              <w:spacing w:before="0" w:after="0" w:line="240" w:lineRule="auto"/>
            </w:pPr>
            <w:r>
              <w:t>MaP-66</w:t>
            </w:r>
          </w:p>
          <w:p>
            <w:pPr>
              <w:spacing w:before="0" w:after="0" w:line="240" w:lineRule="auto"/>
            </w:pPr>
            <w:r>
              <w:t>MaP-68</w:t>
            </w:r>
          </w:p>
          <w:p>
            <w:pPr>
              <w:spacing w:before="0" w:after="0" w:line="240" w:lineRule="auto"/>
            </w:pPr>
            <w:r>
              <w:t>MaP-69</w:t>
            </w:r>
          </w:p>
          <w:p>
            <w:pPr>
              <w:spacing w:before="0" w:after="0" w:line="240" w:lineRule="auto"/>
            </w:pPr>
            <w:r>
              <w:t>MaP-73</w:t>
            </w:r>
          </w:p>
          <w:p>
            <w:pPr>
              <w:spacing w:before="0" w:after="0" w:line="240" w:lineRule="auto"/>
            </w:pPr>
            <w:r>
              <w:t>MaP-76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NBP FWH Wände</w:t>
          </w:r>
        </w:p>
        <w:p>
          <w:pPr>
            <w:spacing w:before="0" w:after="0"/>
          </w:pPr>
          <w:r>
            <w:t>751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