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4795545" name="a3a235a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396707" name="a3a235a0-1162-11f1-a65f-c56f5e5b699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4824934" name="f35be870-1162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636207" name="f35be870-1162-11f1-a65f-c56f5e5b699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7974089" name="e274dca0-1163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544510" name="e274dca0-1163-11f1-a65f-c56f5e5b699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2.Lage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2751055" name="f8d00460-1164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5849701" name="f8d00460-1164-11f1-a65f-c56f5e5b699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2290810" name="ff50e750-1164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4251499" name="ff50e750-1164-11f1-a65f-c56f5e5b699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8792750" name="2241c2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566997" name="2241c220-1165-11f1-a65f-c56f5e5b699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7753481" name="272c74b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5880732" name="272c74b0-1165-11f1-a65f-c56f5e5b699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4263872" name="a202d62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568286" name="a202d620-1165-11f1-a65f-c56f5e5b699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3945635" name="e0d52470-1165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117419" name="e0d52470-1165-11f1-a65f-c56f5e5b699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3352125" name="4a73695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1198063" name="4a736950-1166-11f1-a65f-c56f5e5b699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5120736" name="95e2c840-1166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0574298" name="95e2c840-1166-11f1-a65f-c56f5e5b699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1013065" name="a3f78f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06" name="a3f78f50-1167-11f1-a65f-c56f5e5b699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9690249" name="af5a9950-1167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584932" name="af5a9950-1167-11f1-a65f-c56f5e5b699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8963587" name="79d3550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021991" name="79d35500-1168-11f1-a65f-c56f5e5b699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2926970" name="cd70839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6405375" name="cd708390-1168-11f1-a65f-c56f5e5b699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8826044" name="d04686f0-1168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345989" name="d04686f0-1168-11f1-a65f-c56f5e5b699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4653475" name="2c48258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8549681" name="2c482580-1169-11f1-a65f-c56f5e5b699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7904578" name="4317885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589648" name="43178850-1169-11f1-a65f-c56f5e5b699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0420008" name="454f9e00-1169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140300" name="454f9e00-1169-11f1-a65f-c56f5e5b699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3689946" name="10390af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475243" name="10390af0-116c-11f1-a65f-c56f5e5b699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0763433" name="16808e6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563848" name="16808e60-116c-11f1-a65f-c56f5e5b699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9097803" name="36c890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093032" name="36c89050-116c-11f1-a65f-c56f5e5b699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3938075" name="3d840b4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160763" name="3d840b40-116c-11f1-a65f-c56f5e5b699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8183191" name="5838225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471507" name="58382250-116c-11f1-a65f-c56f5e5b699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6932181" name="b4522ae0-116c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240183" name="b4522ae0-116c-11f1-a65f-c56f5e5b699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317253" name="066250d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132696" name="066250d0-116d-11f1-a65f-c56f5e5b699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0855207" name="76036f00-116d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427008" name="76036f00-116d-11f1-a65f-c56f5e5b699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4561241" name="1408297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6842641" name="14082970-116e-11f1-a65f-c56f5e5b699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8791333" name="c2c06720-116e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385512" name="c2c06720-116e-11f1-a65f-c56f5e5b699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3202278" name="1fe74bd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680816" name="1fe74bd0-116f-11f1-a65f-c56f5e5b699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1978753" name="5cd71e8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391178" name="5cd71e80-116f-11f1-a65f-c56f5e5b699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1220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4747066" name="a619b26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93222" name="a619b260-116f-11f1-a65f-c56f5e5b699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2982166" name="ea62c6a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2828447" name="ea62c6a0-116f-11f1-a65f-c56f5e5b699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64727" name="ffb1f210-116f-11f1-a65f-c56f5e5b69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1528686" name="ffb1f210-116f-11f1-a65f-c56f5e5b699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1112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6570625" name="c1e484e0-13c5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898432" name="c1e484e0-13c5-11f1-970e-3f05b907f7f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1476161" name="4fc1f680-13c6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6513240" name="4fc1f680-13c6-11f1-970e-3f05b907f7f4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507114" name="c12efb10-13c6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705592" name="c12efb10-13c6-11f1-970e-3f05b907f7f4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8372819" name="33a30f60-13c7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788981" name="33a30f60-13c7-11f1-970e-3f05b907f7f4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0874081" name="129aae3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933061" name="129aae30-13c8-11f1-970e-3f05b907f7f4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2801068" name="af16098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676284" name="af160980-13c8-11f1-970e-3f05b907f7f4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1315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5383907" name="ef2089b0-13c8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699948" name="ef2089b0-13c8-11f1-970e-3f05b907f7f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2991016" name="2c744e5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615000" name="2c744e50-13c9-11f1-970e-3f05b907f7f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1317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5311483" name="53dc325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649270" name="53dc3250-13c9-11f1-970e-3f05b907f7f4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1320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4690601" name="80fb67b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767854" name="80fb67b0-13c9-11f1-970e-3f05b907f7f4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7339269" name="9e16e1d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129738" name="9e16e1d0-13c9-11f1-970e-3f05b907f7f4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0477236" name="c1e9430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836238" name="c1e94300-13c9-11f1-970e-3f05b907f7f4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1324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7279374" name="e953e620-13c9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896808" name="e953e620-13c9-11f1-970e-3f05b907f7f4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1671448" name="1ff99d50-13ca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210037" name="1ff99d50-13ca-11f1-970e-3f05b907f7f4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4456663" name="c5150020-13cc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800191" name="c5150020-13cc-11f1-970e-3f05b907f7f4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9682888" name="fc17f280-13cc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043324" name="fc17f280-13cc-11f1-970e-3f05b907f7f4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3003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4462584" name="28169cb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031532" name="28169cb0-13cd-11f1-970e-3f05b907f7f4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371338" name="46e3705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297890" name="46e37050-13cd-11f1-970e-3f05b907f7f4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4860322" name="62ce32a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6893137" name="62ce32a0-13cd-11f1-970e-3f05b907f7f4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8824648" name="984c80d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0350001" name="984c80d0-13cd-11f1-970e-3f05b907f7f4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2655485" name="dc145720-13cd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431181" name="dc145720-13cd-11f1-970e-3f05b907f7f4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3101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7853764" name="d4a91ec0-13ce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939535" name="d4a91ec0-13ce-11f1-970e-3f05b907f7f4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3102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9073200" name="ff6bc680-13ce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239517" name="ff6bc680-13ce-11f1-970e-3f05b907f7f4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3102</w:t>
            </w:r>
          </w:p>
          <w:p>
            <w:pPr>
              <w:spacing w:before="0" w:after="0"/>
            </w:pPr>
            <w:r>
              <w:t>1.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6795241" name="18b3554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920163" name="18b35540-13cf-11f1-970e-3f05b907f7f4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3103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8295038" name="355ecf8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903311" name="355ecf80-13cf-11f1-970e-3f05b907f7f4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3104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359100" name="5d466ad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769057" name="5d466ad0-13cf-11f1-970e-3f05b907f7f4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8068493" name="74fbc0d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1770910" name="74fbc0d0-13cf-11f1-970e-3f05b907f7f4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3646833" name="8d281b9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447988" name="8d281b90-13cf-11f1-970e-3f05b907f7f4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714243" name="a07ef970-13cf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2989295" name="a07ef970-13cf-11f1-970e-3f05b907f7f4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3107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9497882" name="09b2478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234183" name="09b24780-13d0-11f1-970e-3f05b907f7f4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3106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2876361" name="29053b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3719463" name="29053b10-13d0-11f1-970e-3f05b907f7f4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3108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7926266" name="417c818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313329" name="417c8180-13d0-11f1-970e-3f05b907f7f4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5097521" name="693656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474535" name="69365610-13d0-11f1-970e-3f05b907f7f4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7375160" name="8248cb1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802874" name="8248cb10-13d0-11f1-970e-3f05b907f7f4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12949044" name="93b95cc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224357" name="93b95cc0-13d0-11f1-970e-3f05b907f7f4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6892079" name="a4da6ee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999630" name="a4da6ee0-13d0-11f1-970e-3f05b907f7f4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8315156" name="e17b8550-13d0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6640744" name="e17b8550-13d0-11f1-970e-3f05b907f7f4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5126306" name="3a9b129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321469" name="3a9b1290-13d1-11f1-970e-3f05b907f7f4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1543840" name="597b201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119583" name="597b2010-13d1-11f1-970e-3f05b907f7f4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3206</w:t>
            </w:r>
          </w:p>
          <w:p>
            <w:pPr>
              <w:spacing w:before="0" w:after="0"/>
            </w:pPr>
            <w:r>
              <w:t>2.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2441869" name="72659ab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7693549" name="72659ab0-13d1-11f1-970e-3f05b907f7f4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0510550" name="993b50d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805535" name="993b50d0-13d1-11f1-970e-3f05b907f7f4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9086743" name="c105a020-13d1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922717" name="c105a020-13d1-11f1-970e-3f05b907f7f4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3302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45946146" name="07e42c5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535032" name="07e42c50-13d2-11f1-970e-3f05b907f7f4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3305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1448227" name="6e1d262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5131926" name="6e1d2620-13d2-11f1-970e-3f05b907f7f4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3308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9698117" name="d0f2d0b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5917682" name="d0f2d0b0-13d2-11f1-970e-3f05b907f7f4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3309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6051077" name="e0ffb3b0-13d2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26160" name="e0ffb3b0-13d2-11f1-970e-3f05b907f7f4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3307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9239761" name="251b4f50-13d3-11f1-970e-3f05b907f7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082793" name="251b4f50-13d3-11f1-970e-3f05b907f7f4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5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NBP FWH Wände</w:t>
          </w:r>
        </w:p>
        <w:p>
          <w:pPr>
            <w:spacing w:before="0" w:after="0"/>
          </w:pPr>
          <w:r>
            <w:t>751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footer.xml" Type="http://schemas.openxmlformats.org/officeDocument/2006/relationships/footer" Id="rId85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