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Soleval 287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013989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61052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