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r="http://schemas.openxmlformats.org/officeDocument/2006/relationships" xmlns:w="http://schemas.openxmlformats.org/wordprocessingml/2006/main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6672044" name="933ebae0-1878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008474" name="933ebae0-1878-11f1-80e0-2188041d630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7150720" name="b79196b0-1878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7158739" name="b79196b0-1878-11f1-80e0-2188041d630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9098951" name="4ec6b1f0-1879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017253" name="4ec6b1f0-1879-11f1-80e0-2188041d630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5436210" name="f0abd050-1878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337754" name="f0abd050-1878-11f1-80e0-2188041d630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3636427" name="4be34ba0-187a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1441013" name="4be34ba0-187a-11f1-80e0-2188041d630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2164085" name="7f692530-187a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011353" name="7f692530-187a-11f1-80e0-2188041d630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Wohnzimmer, Eingang und Zimmer</w:t>
            </w:r>
          </w:p>
          <w:p>
            <w:pPr>
              <w:spacing w:before="0" w:after="0"/>
            </w:pPr>
            <w:r>
              <w:t>2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3053659" name="f89fe060-187a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9340246" name="f89fe060-187a-11f1-80e0-2188041d630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5737987" name="17f719b0-187b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7608134" name="17f719b0-187b-11f1-80e0-2188041d630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Lavabo </w:t>
            </w:r>
          </w:p>
          <w:p>
            <w:pPr>
              <w:spacing w:before="0" w:after="0"/>
            </w:pPr>
            <w:r>
              <w:t>2 0G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6269910" name="b6899fc0-187c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721329" name="b6899fc0-187c-11f1-80e0-2188041d630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5372958" name="bcc90ce0-187c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0103464" name="bcc90ce0-187c-11f1-80e0-2188041d630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 Badezimmer und WC</w:t>
            </w:r>
          </w:p>
          <w:p>
            <w:pPr>
              <w:spacing w:before="0" w:after="0"/>
            </w:pPr>
            <w:r>
              <w:t>2 0G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9082876" name="a9b02cf0-187d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5915543" name="a9b02cf0-187d-11f1-80e0-2188041d630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8891925" name="9ac77ea0-187d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6472814" name="9ac77ea0-187d-11f1-80e0-2188041d630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und WC</w:t>
            </w:r>
          </w:p>
          <w:p>
            <w:pPr>
              <w:spacing w:before="0" w:after="0"/>
            </w:pPr>
            <w:r>
              <w:t>2 0G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2038729" name="6ad14990-187f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3712941" name="6ad14990-187f-11f1-80e0-2188041d630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7971430" name="768c3790-187f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5021037" name="768c3790-187f-11f1-80e0-2188041d630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Fenster </w:t>
            </w:r>
          </w:p>
          <w:p>
            <w:pPr>
              <w:spacing w:before="0" w:after="0"/>
            </w:pPr>
            <w:r>
              <w:t>2 0G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0500966" name="03a077b0-187e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4772276" name="03a077b0-187e-11f1-80e0-2188041d630d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4639229" name="0a3f9100-187e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7090933" name="0a3f9100-187e-11f1-80e0-2188041d630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 Schlafzimmer </w:t>
            </w:r>
          </w:p>
          <w:p>
            <w:pPr>
              <w:spacing w:before="0" w:after="0"/>
            </w:pPr>
            <w:r>
              <w:t>2 0G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2515509" name="0666b1b0-1880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0554228" name="0666b1b0-1880-11f1-80e0-2188041d630d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8130331" name="0f490440-1880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9046670" name="0f490440-1880-11f1-80e0-2188041d630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 Schlafzimmern </w:t>
            </w:r>
          </w:p>
          <w:p>
            <w:pPr>
              <w:spacing w:before="0" w:after="0"/>
            </w:pPr>
            <w:r>
              <w:t>2 0G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3949066" name="b16060c0-1880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5754181" name="b16060c0-1880-11f1-80e0-2188041d630d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931090" name="be5ef250-1880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8717012" name="be5ef250-1880-11f1-80e0-2188041d630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 Wohnzimmer </w:t>
            </w:r>
          </w:p>
          <w:p>
            <w:pPr>
              <w:spacing w:before="0" w:after="0"/>
            </w:pPr>
            <w:r>
              <w:t>2 0G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673338" name="5b03cea0-1881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643770" name="5b03cea0-1881-11f1-80e0-2188041d630d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0861612" name="85dee060-1881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3399532" name="85dee060-1881-11f1-80e0-2188041d630d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 Wohnzimmer, Gang, Spense</w:t>
            </w:r>
          </w:p>
          <w:p>
            <w:pPr>
              <w:spacing w:before="0" w:after="0"/>
            </w:pPr>
            <w:r>
              <w:t>2 0G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Grundputz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8018635" name="276854c0-1882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0776170" name="276854c0-1882-11f1-80e0-2188041d630d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8635756" name="2bd5c100-1882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9224226" name="2bd5c100-1882-11f1-80e0-2188041d630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r="http://schemas.openxmlformats.org/officeDocument/2006/relationships" xmlns:w="http://schemas.openxmlformats.org/wordprocessingml/2006/main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r="http://schemas.openxmlformats.org/officeDocument/2006/relationships" xmlns:w="http://schemas.openxmlformats.org/wordprocessingml/2006/main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Soleval 287</w:t>
          </w:r>
        </w:p>
        <w:p>
          <w:pPr>
            <w:spacing w:before="0" w:after="0"/>
          </w:pPr>
          <w:r>
            <w:t>777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r="http://schemas.openxmlformats.org/officeDocument/2006/relationships" xmlns:w="http://schemas.openxmlformats.org/wordprocessingml/2006/main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r="http://schemas.openxmlformats.org/officeDocument/2006/relationships" xmlns:w="http://schemas.openxmlformats.org/wordprocessingml/2006/main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