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Blattengasse 10,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9462457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183786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