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klein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7167954" name="cbf81000-189d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1353054" name="cbf81000-189d-11f1-9311-43eabf5abe7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7002898" name="d3293020-189d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0416528" name="d3293020-189d-11f1-9311-43eabf5abe7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2820386" name="19901b50-189e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360520" name="19901b50-189e-11f1-9311-43eabf5abe7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9523935" name="1f1e39d0-189e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419258" name="1f1e39d0-189e-11f1-9311-43eabf5abe7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0136495" name="56f5e150-189e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4852934" name="56f5e150-189e-11f1-9311-43eabf5abe7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6276101" name="5ac70d90-189e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1372544" name="5ac70d90-189e-11f1-9311-43eabf5abe7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4250784" name="7e6a4870-189e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563305" name="7e6a4870-189e-11f1-9311-43eabf5abe7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349696" name="891f5f30-189e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5102268" name="891f5f30-189e-11f1-9311-43eabf5abe7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3182630" name="f9cc9630-189e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0416615" name="f9cc9630-189e-11f1-9311-43eabf5abe7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7081163" name="feaa2960-189e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868601" name="feaa2960-189e-11f1-9311-43eabf5abe7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297325" name="ad9d9b50-189f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1025570" name="ad9d9b50-189f-11f1-9311-43eabf5abe7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4651679" name="b44eb600-189f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4111570" name="b44eb600-189f-11f1-9311-43eabf5abe7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3756463" name="bc47e110-189f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703379" name="bc47e110-189f-11f1-9311-43eabf5abe7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7161946" name="c027da60-189f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480553" name="c027da60-189f-11f1-9311-43eabf5abe7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1128930" name="53bf8e20-18a1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4033427" name="53bf8e20-18a1-11f1-9311-43eabf5abe7d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9323962" name="56d7f1b0-18a1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4871680" name="56d7f1b0-18a1-11f1-9311-43eabf5abe7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3293586" name="01f26f30-18a2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2497798" name="01f26f30-18a2-11f1-9311-43eabf5abe7d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4564936" name="04b315d0-18a2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3360439" name="04b315d0-18a2-11f1-9311-43eabf5abe7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Blattengasse 10, 8708 Männedorf</w:t>
          </w:r>
        </w:p>
        <w:p>
          <w:pPr>
            <w:spacing w:before="0" w:after="0"/>
          </w:pPr>
          <w:r>
            <w:t>768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