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Schönenbach 17, 9422 Staad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30412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475821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