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859480" name="077d15a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460959" name="077d15a0-160d-11f1-be1e-3dc1729cc1d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678964" name="0c68165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744021" name="0c681650-160d-11f1-be1e-3dc1729cc1d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328306" name="283c1c5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911073" name="283c1c50-160d-11f1-be1e-3dc1729cc1d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374683" name="2ec8bf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052773" name="2ec8bf10-160d-11f1-be1e-3dc1729cc1d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328260" name="411f43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330595" name="411f43f0-160d-11f1-be1e-3dc1729cc1d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103283" name="451a184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411312" name="451a1840-160d-11f1-be1e-3dc1729cc1d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25521" name="4d3fd19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701918" name="4d3fd190-160d-11f1-be1e-3dc1729cc1d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599282" name="5164c3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236650" name="5164c320-160d-11f1-be1e-3dc1729cc1d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441466" name="6b667a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559823" name="6b667a20-160d-11f1-be1e-3dc1729cc1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666580" name="708757e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76712" name="708757e0-160d-11f1-be1e-3dc1729cc1d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278356" name="7af04a7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591962" name="7af04a70-160d-11f1-be1e-3dc1729cc1d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945720" name="7f2dcd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981626" name="7f2dcd10-160d-11f1-be1e-3dc1729cc1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687573" name="989ba88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18844" name="989ba880-160d-11f1-be1e-3dc1729cc1d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789032" name="9b63f04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306440" name="9b63f040-160d-11f1-be1e-3dc1729cc1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525351" name="b9415ad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975372" name="b9415ad0-160d-11f1-be1e-3dc1729cc1d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089718" name="bf9980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79816" name="bf998010-160d-11f1-be1e-3dc1729cc1d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851999" name="e36159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08236" name="e36159f0-160d-11f1-be1e-3dc1729cc1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498305" name="e8f879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40506" name="e8f87920-160d-11f1-be1e-3dc1729cc1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581127" name="f4ce1b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57490" name="f4ce1b10-160d-11f1-be1e-3dc1729cc1d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311063" name="f91ed79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637952" name="f91ed790-160d-11f1-be1e-3dc1729cc1d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693783" name="c91adc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17741" name="c91adc50-160e-11f1-be1e-3dc1729cc1d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991093" name="ce6f744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75773" name="ce6f7440-160e-11f1-be1e-3dc1729cc1d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163971" name="ddf155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23671" name="ddf15550-160e-11f1-be1e-3dc1729cc1d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642793" name="e66e2f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872328" name="e66e2f50-160e-11f1-be1e-3dc1729cc1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410030" name="a7cc717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110870" name="a7cc7170-160f-11f1-be1e-3dc1729cc1d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706456" name="ac289fa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378125" name="ac289fa0-160f-11f1-be1e-3dc1729cc1d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69980" name="e1c487f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210030" name="e1c487f0-160f-11f1-be1e-3dc1729cc1d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989212" name="e56443f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65728" name="e56443f0-160f-11f1-be1e-3dc1729cc1d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328677765" name="892a13c0-1610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66055" name="892a13c0-1610-11f1-be1e-3dc1729cc1d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083223941" name="8b23e7f0-1610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821311" name="8b23e7f0-1610-11f1-be1e-3dc1729cc1d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17, 9422 Staad</w:t>
          </w:r>
        </w:p>
        <w:p>
          <w:pPr>
            <w:spacing w:before="0" w:after="0"/>
          </w:pPr>
          <w:r>
            <w:t>763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