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wilenbachstrasse 11, winkel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847296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214180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