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lenbachstrasse 11, winkel</w:t>
          </w:r>
        </w:p>
        <w:p>
          <w:pPr>
            <w:spacing w:before="0" w:after="0"/>
          </w:pPr>
          <w:r>
            <w:t>76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