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9835342" name="e2c3cf90-17bc-11f1-8b59-93a1176172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843011" name="e2c3cf90-17bc-11f1-8b59-93a11761724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3281112" name="eab384c0-17bc-11f1-8b59-93a1176172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009140" name="eab384c0-17bc-11f1-8b59-93a11761724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6952393" name="84531050-17bd-11f1-8b59-93a1176172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7471673" name="84531050-17bd-11f1-8b59-93a11761724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4360215" name="8b2bd740-17bd-11f1-8b59-93a1176172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71186" name="8b2bd740-17bd-11f1-8b59-93a11761724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wilenbachstrasse 11, winkel</w:t>
          </w:r>
        </w:p>
        <w:p>
          <w:pPr>
            <w:spacing w:before="0" w:after="0"/>
          </w:pPr>
          <w:r>
            <w:t>760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