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Kirchweg 39, 8102 Oberengstringen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815949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709572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