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966233" name="251a0f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40820" name="251a0f50-12ed-11f1-a161-6f843e80b03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226730" name="28e2d72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44373" name="28e2d720-12ed-11f1-a161-6f843e80b03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99653" name="3c811e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73340" name="3c811e40-12ed-11f1-a161-6f843e80b03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924087" name="47552e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085392" name="47552eb0-12ed-11f1-a161-6f843e80b0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114169" name="5511b91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12624" name="5511b910-12ed-11f1-a161-6f843e80b03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904243" name="5d64eb0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900079" name="5d64eb00-12ed-11f1-a161-6f843e80b0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201743" name="669bc6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559032" name="669bc630-12ed-11f1-a161-6f843e80b03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263182" name="6a36a0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80476" name="6a36a030-12ed-11f1-a161-6f843e80b03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004156" name="7859667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5913" name="78596670-12ed-11f1-a161-6f843e80b03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262954" name="7fac18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971803" name="7fac1850-12ed-11f1-a161-6f843e80b0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068807" name="f05557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17410" name="f05557b0-12ed-11f1-a161-6f843e80b0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109275" name="f3ecaf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55456" name="f3ecaf40-12ed-11f1-a161-6f843e80b0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042326" name="0481ae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413315" name="0481ae00-12ee-11f1-a161-6f843e80b03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984525" name="099608a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333002" name="099608a0-12ee-11f1-a161-6f843e80b0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88289" name="914b179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73131" name="914b1790-12ee-11f1-a161-6f843e80b03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485317" name="965a1b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558720" name="965a1b00-12ee-11f1-a161-6f843e80b0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863367" name="81cc274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846795" name="81cc2740-12ef-11f1-a161-6f843e80b0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54624" name="858cd8c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626151" name="858cd8c0-12ef-11f1-a161-6f843e80b0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259967" name="98d956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935181" name="98d95660-12ef-11f1-a161-6f843e80b0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574455" name="9d28da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50717" name="9d28da60-12ef-11f1-a161-6f843e80b03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301543" name="ae63dd2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06651" name="ae63dd20-12ef-11f1-a161-6f843e80b03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415172" name="b58593f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059605" name="b58593f0-12ef-11f1-a161-6f843e80b03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06584" name="21cba04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247181" name="21cba040-12f0-11f1-a161-6f843e80b03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009310" name="257ac59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039471" name="257ac590-12f0-11f1-a161-6f843e80b03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106395" name="65b4ba3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551539" name="65b4ba30-12f0-11f1-a161-6f843e80b03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61984" name="69aaac8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407603" name="69aaac80-12f0-11f1-a161-6f843e80b03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298772" name="36ee6f1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51674" name="36ee6f10-12f1-11f1-a161-6f843e80b03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141993" name="3bab5a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32298" name="3bab5ae0-12f1-11f1-a161-6f843e80b03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603293" name="4776eab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872767" name="4776eab0-12f1-11f1-a161-6f843e80b03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794876" name="4b5424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353369" name="4b5424e0-12f1-11f1-a161-6f843e80b03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21614" name="8834dc6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0014" name="8834dc60-12f1-11f1-a161-6f843e80b03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383815" name="8cbb4e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870107" name="8cbb4ee0-12f1-11f1-a161-6f843e80b03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995895" name="0d04f3d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744341" name="0d04f3d0-12f2-11f1-a161-6f843e80b03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445216" name="11e0642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152026" name="11e06420-12f2-11f1-a161-6f843e80b0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Kirchweg 39, 8102 Oberengstringen</w:t>
          </w:r>
        </w:p>
        <w:p>
          <w:pPr>
            <w:spacing w:before="0" w:after="0"/>
          </w:pPr>
          <w:r>
            <w:t>696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