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Curtibergstrasse 89, 8646 Wagen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