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261522" name="2f4cd37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154203" name="2f4cd370-13ad-11f1-8262-c54e79b9f27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460024" name="3548cef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75255" name="3548cef0-13ad-11f1-8262-c54e79b9f27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554440" name="44bf3e5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019562" name="44bf3e50-13ad-11f1-8262-c54e79b9f27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567918" name="4a2e8a3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06038" name="4a2e8a30-13ad-11f1-8262-c54e79b9f27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86786" name="5f15cc1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062011" name="5f15cc10-13ad-11f1-8262-c54e79b9f27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943583" name="683352e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13344" name="683352e0-13ad-11f1-8262-c54e79b9f27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729402" name="07056f7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1380" name="07056f70-13ae-11f1-8262-c54e79b9f27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453078" name="0c1f967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41062" name="0c1f9670-13ae-11f1-8262-c54e79b9f27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003712" name="1b7362a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648939" name="1b7362a0-13ae-11f1-8262-c54e79b9f2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457840" name="20f1a2a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287198" name="20f1a2a0-13ae-11f1-8262-c54e79b9f27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008571" name="30a8c48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299128" name="30a8c480-13ae-11f1-8262-c54e79b9f27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316912" name="35eda50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774443" name="35eda500-13ae-11f1-8262-c54e79b9f27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075885" name="e147c39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467573" name="e147c390-13ae-11f1-8262-c54e79b9f27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851567" name="e7fd4b1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707242" name="e7fd4b10-13ae-11f1-8262-c54e79b9f27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934997" name="f39b3b3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83380" name="f39b3b30-13ae-11f1-8262-c54e79b9f27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85904" name="f925892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696058" name="f9258920-13ae-11f1-8262-c54e79b9f27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159950" name="02b7f1d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950238" name="02b7f1d0-13af-11f1-8262-c54e79b9f27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850258" name="08f1e0b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270729" name="08f1e0b0-13af-11f1-8262-c54e79b9f27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095701" name="3ebb8fc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90564" name="3ebb8fc0-13af-11f1-8262-c54e79b9f27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434782" name="425139a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57784" name="425139a0-13af-11f1-8262-c54e79b9f27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941544" name="cec41ec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2371" name="cec41ec0-13af-11f1-8262-c54e79b9f27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197249" name="d48d236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714602" name="d48d2360-13af-11f1-8262-c54e79b9f27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25033" name="e407153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592217" name="e4071530-13af-11f1-8262-c54e79b9f27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697619" name="ea4d120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794670" name="ea4d1200-13af-11f1-8262-c54e79b9f27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13858" name="584ab96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585406" name="584ab960-13b0-11f1-8262-c54e79b9f27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626005" name="5b8e4ba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46886" name="5b8e4ba0-13b0-11f1-8262-c54e79b9f27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167810" name="c94462b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02" name="c94462b0-13b0-11f1-8262-c54e79b9f27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900538" name="cfcd0dd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442068" name="cfcd0dd0-13b0-11f1-8262-c54e79b9f27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064773" name="19625590-13b1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745185" name="19625590-13b1-11f1-8262-c54e79b9f27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312220" name="9eb04f90-13b1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60256" name="9eb04f90-13b1-11f1-8262-c54e79b9f27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Curtibergstrasse 89, 8646 Wagen </w:t>
          </w:r>
        </w:p>
        <w:p>
          <w:pPr>
            <w:spacing w:before="0" w:after="0"/>
          </w:pPr>
          <w:r>
            <w:t>745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