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Weidstrasse 22, 8962 Bergdietikon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721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40463179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17820817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