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3290782" name="1d968b80-16f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2305916" name="1d968b80-16f5-11f1-aacb-e96c476e427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2685149" name="22e297f0-16f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12582" name="22e297f0-16f5-11f1-aacb-e96c476e427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1796051" name="e0508d10-16f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3311035" name="e0508d10-16f5-11f1-aacb-e96c476e427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8794564" name="e7026b10-16f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831710" name="e7026b10-16f5-11f1-aacb-e96c476e427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0386345" name="f37a6780-16f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9775546" name="f37a6780-16f5-11f1-aacb-e96c476e427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5219633" name="f9431e00-16f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81272" name="f9431e00-16f5-11f1-aacb-e96c476e427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5562116" name="052e1cb0-16f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0060404" name="052e1cb0-16f6-11f1-aacb-e96c476e427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6989079" name="0bc805e0-16f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852584" name="0bc805e0-16f6-11f1-aacb-e96c476e427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5777492" name="16902f70-16f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209273" name="16902f70-16f6-11f1-aacb-e96c476e427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3185803" name="1e005460-16f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60454" name="1e005460-16f6-11f1-aacb-e96c476e427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1758921" name="5fe783d0-16f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4455419" name="5fe783d0-16f6-11f1-aacb-e96c476e427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8793540" name="63e194d0-16f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381903" name="63e194d0-16f6-11f1-aacb-e96c476e427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6906406" name="71d38710-16f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342645" name="71d38710-16f6-11f1-aacb-e96c476e427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5488194" name="76cd06b0-16f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369209" name="76cd06b0-16f6-11f1-aacb-e96c476e427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5250863" name="f93a27e0-16f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2509049" name="f93a27e0-16f6-11f1-aacb-e96c476e427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4107916" name="fd7d9df0-16f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5168561" name="fd7d9df0-16f6-11f1-aacb-e96c476e427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4686652" name="12f97eb0-16f7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746580" name="12f97eb0-16f7-11f1-aacb-e96c476e427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27889" name="18c67af0-16f7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0597971" name="18c67af0-16f7-11f1-aacb-e96c476e427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7760880" name="86343e60-16f7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530719" name="86343e60-16f7-11f1-aacb-e96c476e427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7513008" name="8d6a6790-16f7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9015685" name="8d6a6790-16f7-11f1-aacb-e96c476e427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2605955" name="fea3b1f0-16f7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069093" name="fea3b1f0-16f7-11f1-aacb-e96c476e427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2923731" name="035a8340-16f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8249585" name="035a8340-16f8-11f1-aacb-e96c476e427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0170810" name="86aed020-16f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043052" name="86aed020-16f8-11f1-aacb-e96c476e427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0515766" name="8ae0e110-16f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1485724" name="8ae0e110-16f8-11f1-aacb-e96c476e427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7768825" name="985d5530-16f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0708578" name="985d5530-16f8-11f1-aacb-e96c476e427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7039942" name="9dc749e0-16f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2775720" name="9dc749e0-16f8-11f1-aacb-e96c476e427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1227631" name="a6ae5760-16f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3696038" name="a6ae5760-16f8-11f1-aacb-e96c476e427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5252900" name="aa7f5c90-16f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1335074" name="aa7f5c90-16f8-11f1-aacb-e96c476e427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567663" name="ec4f5a80-16f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641007" name="ec4f5a80-16f8-11f1-aacb-e96c476e427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956104" name="f05a3460-16f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992521" name="f05a3460-16f8-11f1-aacb-e96c476e427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EG-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1766111" name="2e928ca0-16f9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0390941" name="2e928ca0-16f9-11f1-aacb-e96c476e427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0103362" name="34a36fb0-16f9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939356" name="34a36fb0-16f9-11f1-aacb-e96c476e4277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/ WC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6291913" name="a7237570-16fa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084826" name="a7237570-16fa-11f1-aacb-e96c476e4277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7798812" name="ab285be0-16fa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3565662" name="ab285be0-16fa-11f1-aacb-e96c476e4277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/ WC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3542671" name="b7eb6b10-16fa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7145005" name="b7eb6b10-16fa-11f1-aacb-e96c476e4277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993628" name="be1665d0-16fa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7713642" name="be1665d0-16fa-11f1-aacb-e96c476e4277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9525307" name="3b571080-16fb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8051995" name="3b571080-16fb-11f1-aacb-e96c476e4277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0080934" name="405c7700-16fb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6525420" name="405c7700-16fb-11f1-aacb-e96c476e4277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4506996" name="4cfae730-16fb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12666" name="4cfae730-16fb-11f1-aacb-e96c476e4277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8914558" name="52b015b0-16fb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440771" name="52b015b0-16fb-11f1-aacb-e96c476e4277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9267725" name="b18609f0-16fb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305363" name="b18609f0-16fb-11f1-aacb-e96c476e4277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9370666" name="c7a137f0-16fb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572978" name="c7a137f0-16fb-11f1-aacb-e96c476e4277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Weidstrasse 22, 8962 Bergdietikon</w:t>
          </w:r>
        </w:p>
        <w:p>
          <w:pPr>
            <w:spacing w:before="0" w:after="0"/>
          </w:pPr>
          <w:r>
            <w:t>721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