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Bächlenweg 18, 5630 Muri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4055934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3453362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