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0397391" name="732aeda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0334438" name="732aeda0-16de-11f1-aacb-e96c476e427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2648252" name="785a2340-16de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7425328" name="785a2340-16de-11f1-aacb-e96c476e4277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Treppenhaus/ alle Schlafzimmer </w:t>
            </w:r>
          </w:p>
          <w:p>
            <w:pPr>
              <w:spacing w:before="0" w:after="0"/>
            </w:pPr>
            <w:r>
              <w:t>UG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Klebstoffe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7399314" name="5d1177e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141914" name="5d1177e0-16df-11f1-aacb-e96c476e4277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656036" name="6073197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694250" name="60731970-16df-11f1-aacb-e96c476e427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Sockel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9082473" name="c13685d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684770" name="c13685d0-16df-11f1-aacb-e96c476e4277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27961" name="c5c535b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6154620" name="c5c535b0-16df-11f1-aacb-e96c476e4277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1535713" name="ec306a3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0579950" name="ec306a30-16df-11f1-aacb-e96c476e4277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771294" name="f2d21b90-16df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7311126" name="f2d21b90-16df-11f1-aacb-e96c476e4277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56742309" name="59b0f25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524180" name="59b0f250-16e0-11f1-aacb-e96c476e427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6051944" name="60b8b88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7301757" name="60b8b880-16e0-11f1-aacb-e96c476e4277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629293" name="6bc9aae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6161050" name="6bc9aae0-16e0-11f1-aacb-e96c476e4277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534241" name="718ff060-16e0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70282" name="718ff060-16e0-11f1-aacb-e96c476e4277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30138515" name="103a129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9717728" name="103a1290-16e1-11f1-aacb-e96c476e427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80297" name="15fc396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8044033" name="15fc3960-16e1-11f1-aacb-e96c476e4277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4855558" name="2432aeb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8451501" name="2432aeb0-16e1-11f1-aacb-e96c476e427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858615" name="28e8e3c0-16e1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4212460" name="28e8e3c0-16e1-11f1-aacb-e96c476e427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6684247" name="1ecc1ff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480404" name="1ecc1ff0-16e2-11f1-aacb-e96c476e4277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72979518" name="235ea06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0250772" name="235ea060-16e2-11f1-aacb-e96c476e4277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3795121" name="2f575ab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026690" name="2f575ab0-16e2-11f1-aacb-e96c476e4277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5780203" name="323881a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5134780" name="323881a0-16e2-11f1-aacb-e96c476e427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 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3904998" name="3c6bbe3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818919" name="3c6bbe30-16e2-11f1-aacb-e96c476e4277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2203882" name="40bfaf00-16e2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9043513" name="40bfaf00-16e2-11f1-aacb-e96c476e4277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2006884" name="08b4c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7819519" name="08b4cd10-16e3-11f1-aacb-e96c476e4277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3152711" name="0b89bf0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577618" name="0b89bf00-16e3-11f1-aacb-e96c476e4277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589830" name="1fec197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3230908" name="1fec1970-16e3-11f1-aacb-e96c476e427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069842" name="24f8fa0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0744752" name="24f8fa00-16e3-11f1-aacb-e96c476e4277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859719" name="355bec4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312722" name="355bec40-16e3-11f1-aacb-e96c476e427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386013" name="394fbbb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4673090" name="394fbbb0-16e3-11f1-aacb-e96c476e4277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Cheminée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047633" name="798ce4a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952158" name="798ce4a0-16e3-11f1-aacb-e96c476e4277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10655" name="7d488d10-16e3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0408752" name="7d488d10-16e3-11f1-aacb-e96c476e4277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0866163" name="0ec804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4204980" name="0ec804a0-16e4-11f1-aacb-e96c476e427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5516411" name="12cff85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8176825" name="12cff850-16e4-11f1-aacb-e96c476e4277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4815474" name="455c2fa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893763" name="455c2fa0-16e4-11f1-aacb-e96c476e4277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7405914" name="49360e70-16e4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6935467" name="49360e70-16e4-11f1-aacb-e96c476e4277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3776950" name="21819ba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213863" name="21819ba0-16e5-11f1-aacb-e96c476e4277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4066804" name="25ecbdf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0091838" name="25ecbdf0-16e5-11f1-aacb-e96c476e4277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8586085" name="377bad1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9946124" name="377bad10-16e5-11f1-aacb-e96c476e4277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7430830" name="3c384a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86679822" name="3c384ac0-16e5-11f1-aacb-e96c476e4277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86710861" name="46c20bc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8750009" name="46c20bc0-16e5-11f1-aacb-e96c476e4277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77762014" name="4a45b440-16e5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9718452" name="4a45b440-16e5-11f1-aacb-e96c476e427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Einliger Wohnung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5683067" name="32e89a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0597120" name="32e89af0-16e6-11f1-aacb-e96c476e4277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5431466" name="387580f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364735" name="387580f0-16e6-11f1-aacb-e96c476e427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Einlieger Wohnung Bad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9259497" name="54c2607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7752385" name="54c26070-16e6-11f1-aacb-e96c476e427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2717454" name="5872e5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083348" name="5872e550-16e6-11f1-aacb-e96c476e4277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Einlieger Wohnung 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4802259" name="9f02dc5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850262" name="9f02dc50-16e6-11f1-aacb-e96c476e4277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6229244" name="a3f7c810-16e6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7269663" name="a3f7c810-16e6-11f1-aacb-e96c476e4277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 Einlieger Wohnung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3674538" name="321ec5d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184478" name="321ec5d0-16e7-11f1-aacb-e96c476e4277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5671837" name="35a63ee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0730997" name="35a63ee0-16e7-11f1-aacb-e96c476e4277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2313890" name="6eb09a0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1045801" name="6eb09a00-16e7-11f1-aacb-e96c476e427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920502" name="71d5f5e0-16e7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5553096" name="71d5f5e0-16e7-11f1-aacb-e96c476e4277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Dach / Wand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Dach / 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4597734" name="af4b56d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9808637" name="af4b56d0-16e8-11f1-aacb-e96c476e4277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36470950" name="b62640a0-16e8-11f1-aacb-e96c476e427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0841414" name="b62640a0-16e8-11f1-aacb-e96c476e4277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Bächlenweg 18, 5630 Muri</w:t>
          </w:r>
        </w:p>
        <w:p>
          <w:pPr>
            <w:spacing w:before="0" w:after="0"/>
          </w:pPr>
          <w:r>
            <w:t>702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