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MiP-1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Sträler 38, Zürich </w:t>
          </w:r>
        </w:p>
        <w:p>
          <w:pPr>
            <w:spacing w:before="0" w:after="0"/>
          </w:pPr>
          <w:r>
            <w:t>770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