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im Sträler 38,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4446637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890405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