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1839400" name="a3a235a0-1162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5452383" name="a3a235a0-1162-11f1-a65f-c56f5e5b699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1124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37574" name="f35be870-1162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859024" name="f35be870-1162-11f1-a65f-c56f5e5b699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0988344" name="e274dca0-1163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171791" name="e274dca0-1163-11f1-a65f-c56f5e5b699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1120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2.Lage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4212139" name="f8d00460-1164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0147285" name="f8d00460-1164-11f1-a65f-c56f5e5b699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1244627" name="ff50e750-1164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135392" name="ff50e750-1164-11f1-a65f-c56f5e5b699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1120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3991125" name="2241c22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752941" name="2241c220-1165-11f1-a65f-c56f5e5b699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3437071" name="272c74b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542881" name="272c74b0-1165-11f1-a65f-c56f5e5b699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1118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8683387" name="a202d62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331197" name="a202d620-1165-11f1-a65f-c56f5e5b699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1118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0203450" name="e0d5247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559787" name="e0d52470-1165-11f1-a65f-c56f5e5b699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1117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9438793" name="4a736950-1166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712435" name="4a736950-1166-11f1-a65f-c56f5e5b699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1116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662555" name="95e2c840-1166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456190" name="95e2c840-1166-11f1-a65f-c56f5e5b699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1109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1298160" name="a3f78f50-1167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4954535" name="a3f78f50-1167-11f1-a65f-c56f5e5b699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1109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3272785" name="af5a9950-1167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8104825" name="af5a9950-1167-11f1-a65f-c56f5e5b699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9957847" name="79d35500-1168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855981" name="79d35500-1168-11f1-a65f-c56f5e5b699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2281817" name="cd708390-1168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522358" name="cd708390-1168-11f1-a65f-c56f5e5b699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8803567" name="d04686f0-1168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155321" name="d04686f0-1168-11f1-a65f-c56f5e5b699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4876971" name="2c482580-1169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531008" name="2c482580-1169-11f1-a65f-c56f5e5b699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3065636" name="43178850-1169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509871" name="43178850-1169-11f1-a65f-c56f5e5b699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4542339" name="454f9e00-1169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97106" name="454f9e00-1169-11f1-a65f-c56f5e5b699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2903023" name="10390af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312711" name="10390af0-116c-11f1-a65f-c56f5e5b699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5784253" name="16808e6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841197" name="16808e60-116c-11f1-a65f-c56f5e5b699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5524616" name="36c8905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358234" name="36c89050-116c-11f1-a65f-c56f5e5b699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888921" name="3d840b4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244341" name="3d840b40-116c-11f1-a65f-c56f5e5b699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1203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7857849" name="5838225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683595" name="58382250-116c-11f1-a65f-c56f5e5b699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496351" name="b4522ae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096936" name="b4522ae0-116c-11f1-a65f-c56f5e5b699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5029582" name="066250d0-116d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303764" name="066250d0-116d-11f1-a65f-c56f5e5b699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8068188" name="76036f00-116d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179613" name="76036f00-116d-11f1-a65f-c56f5e5b699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5673513" name="14082970-116e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6910700" name="14082970-116e-11f1-a65f-c56f5e5b699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1216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2357578" name="c2c06720-116e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928853" name="c2c06720-116e-11f1-a65f-c56f5e5b699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1218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1586418" name="1fe74bd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989970" name="1fe74bd0-116f-11f1-a65f-c56f5e5b699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1218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4947085" name="5cd71e8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680288" name="5cd71e80-116f-11f1-a65f-c56f5e5b699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1220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0983403" name="a619b26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385785" name="a619b260-116f-11f1-a65f-c56f5e5b699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2454746" name="ea62c6a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676944" name="ea62c6a0-116f-11f1-a65f-c56f5e5b699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2996193" name="ffb1f21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136144" name="ffb1f210-116f-11f1-a65f-c56f5e5b699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1112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79570" name="c1e484e0-13c5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974738" name="c1e484e0-13c5-11f1-970e-3f05b907f7f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1301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2982718" name="4fc1f680-13c6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916461" name="4fc1f680-13c6-11f1-970e-3f05b907f7f4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6256972" name="c12efb10-13c6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350702" name="c12efb10-13c6-11f1-970e-3f05b907f7f4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1309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71484" name="33a30f60-13c7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854805" name="33a30f60-13c7-11f1-970e-3f05b907f7f4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1309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6534545" name="129aae30-13c8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786779" name="129aae30-13c8-11f1-970e-3f05b907f7f4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1662644" name="af160980-13c8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378090" name="af160980-13c8-11f1-970e-3f05b907f7f4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1315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8143041" name="ef2089b0-13c8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4113535" name="ef2089b0-13c8-11f1-970e-3f05b907f7f4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1316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9675540" name="2c744e5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250354" name="2c744e50-13c9-11f1-970e-3f05b907f7f4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1317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4430003" name="53dc325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424323" name="53dc3250-13c9-11f1-970e-3f05b907f7f4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1320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7634159" name="80fb67b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4196800" name="80fb67b0-13c9-11f1-970e-3f05b907f7f4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1319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2056121" name="9e16e1d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789648" name="9e16e1d0-13c9-11f1-970e-3f05b907f7f4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1321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3003823" name="c1e9430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407041" name="c1e94300-13c9-11f1-970e-3f05b907f7f4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1324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6566178" name="e953e62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1249960" name="e953e620-13c9-11f1-970e-3f05b907f7f4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1322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822245" name="1ff99d50-13ca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056677" name="1ff99d50-13ca-11f1-970e-3f05b907f7f4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4487513" name="c5150020-13cc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174563" name="c5150020-13cc-11f1-970e-3f05b907f7f4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8707649" name="fc17f280-13cc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9135079" name="fc17f280-13cc-11f1-970e-3f05b907f7f4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3003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0867114" name="28169cb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312836" name="28169cb0-13cd-11f1-970e-3f05b907f7f4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2143005" name="46e3705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160763" name="46e37050-13cd-11f1-970e-3f05b907f7f4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3006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6566053" name="62ce32a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354999" name="62ce32a0-13cd-11f1-970e-3f05b907f7f4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9722035" name="984c80d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0764052" name="984c80d0-13cd-11f1-970e-3f05b907f7f4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6182043" name="dc14572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05769" name="dc145720-13cd-11f1-970e-3f05b907f7f4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3101</w:t>
            </w:r>
          </w:p>
          <w:p>
            <w:pPr>
              <w:spacing w:before="0" w:after="0"/>
            </w:pPr>
            <w:r>
              <w:t>1.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8165232" name="d4a91ec0-13ce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909583" name="d4a91ec0-13ce-11f1-970e-3f05b907f7f4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3102</w:t>
            </w:r>
          </w:p>
          <w:p>
            <w:pPr>
              <w:spacing w:before="0" w:after="0"/>
            </w:pPr>
            <w:r>
              <w:t>1.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1526085" name="ff6bc680-13ce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942468" name="ff6bc680-13ce-11f1-970e-3f05b907f7f4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3102</w:t>
            </w:r>
          </w:p>
          <w:p>
            <w:pPr>
              <w:spacing w:before="0" w:after="0"/>
            </w:pPr>
            <w:r>
              <w:t>1.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1181664" name="18b3554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6723711" name="18b35540-13cf-11f1-970e-3f05b907f7f4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3103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5855877" name="355ecf8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670726" name="355ecf80-13cf-11f1-970e-3f05b907f7f4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3104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4774728" name="5d466ad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464405" name="5d466ad0-13cf-11f1-970e-3f05b907f7f4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3105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1590340" name="74fbc0d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932477" name="74fbc0d0-13cf-11f1-970e-3f05b907f7f4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3105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2710994" name="8d281b9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435756" name="8d281b90-13cf-11f1-970e-3f05b907f7f4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3105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7821818" name="a07ef97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0901857" name="a07ef970-13cf-11f1-970e-3f05b907f7f4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3107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6548195" name="09b2478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001263" name="09b24780-13d0-11f1-970e-3f05b907f7f4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3106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7727179" name="29053b1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4445" name="29053b10-13d0-11f1-970e-3f05b907f7f4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3108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3033609" name="417c818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837928" name="417c8180-13d0-11f1-970e-3f05b907f7f4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0358863" name="6936561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752540" name="69365610-13d0-11f1-970e-3f05b907f7f4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1163536" name="8248cb1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666725" name="8248cb10-13d0-11f1-970e-3f05b907f7f4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6235754" name="93b95cc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056988" name="93b95cc0-13d0-11f1-970e-3f05b907f7f4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3203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7831731" name="a4da6ee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6861257" name="a4da6ee0-13d0-11f1-970e-3f05b907f7f4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3992922" name="e17b855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912242" name="e17b8550-13d0-11f1-970e-3f05b907f7f4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2628720" name="3a9b129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1932076" name="3a9b1290-13d1-11f1-970e-3f05b907f7f4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1567568" name="597b201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482122" name="597b2010-13d1-11f1-970e-3f05b907f7f4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3870580" name="72659ab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2711408" name="72659ab0-13d1-11f1-970e-3f05b907f7f4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3207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9666485" name="993b50d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902008" name="993b50d0-13d1-11f1-970e-3f05b907f7f4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3206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0981814" name="c105a02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7594337" name="c105a020-13d1-11f1-970e-3f05b907f7f4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3302</w:t>
            </w:r>
          </w:p>
          <w:p>
            <w:pPr>
              <w:spacing w:before="0" w:after="0"/>
            </w:pPr>
            <w:r>
              <w:t>3.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2723341" name="07e42c50-13d2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437936" name="07e42c50-13d2-11f1-970e-3f05b907f7f4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3305</w:t>
            </w:r>
          </w:p>
          <w:p>
            <w:pPr>
              <w:spacing w:before="0" w:after="0"/>
            </w:pPr>
            <w:r>
              <w:t>3.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7787552" name="6e1d2620-13d2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223688" name="6e1d2620-13d2-11f1-970e-3f05b907f7f4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3308</w:t>
            </w:r>
          </w:p>
          <w:p>
            <w:pPr>
              <w:spacing w:before="0" w:after="0"/>
            </w:pPr>
            <w:r>
              <w:t>3.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8414841" name="d0f2d0b0-13d2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779742" name="d0f2d0b0-13d2-11f1-970e-3f05b907f7f4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3309</w:t>
            </w:r>
          </w:p>
          <w:p>
            <w:pPr>
              <w:spacing w:before="0" w:after="0"/>
            </w:pPr>
            <w:r>
              <w:t>3.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9173351" name="e0ffb3b0-13d2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090573" name="e0ffb3b0-13d2-11f1-970e-3f05b907f7f4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3307</w:t>
            </w:r>
          </w:p>
          <w:p>
            <w:pPr>
              <w:spacing w:before="0" w:after="0"/>
            </w:pPr>
            <w:r>
              <w:t>3.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3978582" name="251b4f50-13d3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152675" name="251b4f50-13d3-11f1-970e-3f05b907f7f4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8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NBP FWH Wände</w:t>
          </w:r>
        </w:p>
        <w:p>
          <w:pPr>
            <w:spacing w:before="0" w:after="0"/>
          </w:pPr>
          <w:r>
            <w:t>751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footer.xml" Type="http://schemas.openxmlformats.org/officeDocument/2006/relationships/footer" Id="rId8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