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Lüssiweg 16, Zug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