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üssiweg 16, Zug</w:t>
          </w:r>
        </w:p>
        <w:p>
          <w:pPr>
            <w:spacing w:before="0" w:after="0"/>
          </w:pPr>
          <w:r>
            <w:t>7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