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Garten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11590040" name="162a79b0-16ff-11f1-bd46-a17d866f547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9689519" name="162a79b0-16ff-11f1-bd46-a17d866f5471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68855877" name="22a58360-16ff-11f1-bd46-a17d866f547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3519246" name="22a58360-16ff-11f1-bd46-a17d866f5471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Garten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77386374" name="38ecf180-16ff-11f1-bd46-a17d866f547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2724217" name="38ecf180-16ff-11f1-bd46-a17d866f5471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839361" name="3d7d9d30-16ff-11f1-bd46-a17d866f547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8655188" name="3d7d9d30-16ff-11f1-bd46-a17d866f5471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Garten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(elastische) Bodenbeläge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49796100" name="749772f0-16ff-11f1-bd46-a17d866f547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3388773" name="749772f0-16ff-11f1-bd46-a17d866f5471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33768186" name="964d5cc0-16ff-11f1-bd46-a17d866f547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98353" name="964d5cc0-16ff-11f1-bd46-a17d866f5471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Hochparterre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0831509" name="5b197570-1700-11f1-bd46-a17d866f547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30945387" name="5b197570-1700-11f1-bd46-a17d866f5471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40126310" name="5f6c2dc0-1700-11f1-bd46-a17d866f547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9666466" name="5f6c2dc0-1700-11f1-bd46-a17d866f5471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Hochparterre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45684199" name="75758170-1700-11f1-bd46-a17d866f547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2412340" name="75758170-1700-11f1-bd46-a17d866f5471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20780546" name="79ef70d0-1700-11f1-bd46-a17d866f547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4810473" name="79ef70d0-1700-11f1-bd46-a17d866f5471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58118737" name="a28e0aa0-1701-11f1-bd46-a17d866f547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6782066" name="a28e0aa0-1701-11f1-bd46-a17d866f5471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59405411" name="a62bcad0-1701-11f1-bd46-a17d866f547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117694" name="a62bcad0-1701-11f1-bd46-a17d866f5471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4682363" name="b632e170-1701-11f1-bd46-a17d866f547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3329754" name="b632e170-1701-11f1-bd46-a17d866f5471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11542122" name="b98763a0-1701-11f1-bd46-a17d866f547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3272978" name="b98763a0-1701-11f1-bd46-a17d866f5471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Lüssiweg 16, Zug</w:t>
          </w:r>
        </w:p>
        <w:p>
          <w:pPr>
            <w:spacing w:before="0" w:after="0"/>
          </w:pPr>
          <w:r>
            <w:t>771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