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Schwantlern 63, 9056 Gais</w:t>
          </w:r>
        </w:p>
        <w:p>
          <w:pPr>
            <w:spacing w:before="0" w:after="0"/>
          </w:pPr>
          <w:r>
            <w:t>766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