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Schwantlern 63, 9056 Gais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998833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61591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