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5688874" name="89bcfef0-1652-11f1-bfda-09d729af22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3258976" name="89bcfef0-1652-11f1-bfda-09d729af222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0271834" name="8e8b9e00-1652-11f1-bfda-09d729af22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1905410" name="8e8b9e00-1652-11f1-bfda-09d729af222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Vorratskeller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56210184" name="244b7e60-1653-11f1-bfda-09d729af22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1104437" name="244b7e60-1653-11f1-bfda-09d729af222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0280483" name="2bacaf30-1653-11f1-bfda-09d729af22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6512130" name="2bacaf30-1653-11f1-bfda-09d729af222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7522006" name="aed5f470-1653-11f1-bfda-09d729af22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6003439" name="aed5f470-1653-11f1-bfda-09d729af222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8013035" name="b580a680-1653-11f1-bfda-09d729af22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9256470" name="b580a680-1653-11f1-bfda-09d729af222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Schwantlern 63, 9056 Gais</w:t>
          </w:r>
        </w:p>
        <w:p>
          <w:pPr>
            <w:spacing w:before="0" w:after="0"/>
          </w:pPr>
          <w:r>
            <w:t>766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