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Hölzlistrasse 14, 8580 Amriswil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757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0671624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9531924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