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0910976" name="8b296ce0-1244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563467" name="8b296ce0-1244-11f1-97f0-b533f66ebc0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376613" name="8fa86550-1244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467165" name="8fa86550-1244-11f1-97f0-b533f66ebc0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Abstellraum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7692369" name="a19d4230-1244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6275506" name="a19d4230-1244-11f1-97f0-b533f66ebc0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6295171" name="a6314940-1244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500916" name="a6314940-1244-11f1-97f0-b533f66ebc0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9625076" name="bff84130-1244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208340" name="bff84130-1244-11f1-97f0-b533f66ebc0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8249853" name="c30002f0-1244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415990" name="c30002f0-1244-11f1-97f0-b533f66ebc0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0704177" name="c2952140-1246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716874" name="c2952140-1246-11f1-97f0-b533f66ebc0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7785940" name="c970a750-1246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463469" name="c970a750-1246-11f1-97f0-b533f66ebc0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3917460" name="d59a5cb0-1246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5967193" name="d59a5cb0-1246-11f1-97f0-b533f66ebc0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2285924" name="dafd2570-1246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192133" name="dafd2570-1246-11f1-97f0-b533f66ebc0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3263521" name="e78638e0-1246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098625" name="e78638e0-1246-11f1-97f0-b533f66ebc0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693156" name="eb9d20b0-1246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442788" name="eb9d20b0-1246-11f1-97f0-b533f66ebc0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1881253" name="610547b0-1247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2367906" name="610547b0-1247-11f1-97f0-b533f66ebc0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423372" name="67cf4190-1247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202080" name="67cf4190-1247-11f1-97f0-b533f66ebc0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4383783" name="72c558f0-1247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844876" name="72c558f0-1247-11f1-97f0-b533f66ebc0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1015185" name="769796a0-1247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450977" name="769796a0-1247-11f1-97f0-b533f66ebc0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7613694" name="9bc56920-1247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36609" name="9bc56920-1247-11f1-97f0-b533f66ebc0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1491084" name="9edd0960-1247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658069" name="9edd0960-1247-11f1-97f0-b533f66ebc0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1209596" name="24eeefa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695913" name="24eeefa0-1248-11f1-97f0-b533f66ebc0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1766841" name="29bfd8a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110601" name="29bfd8a0-1248-11f1-97f0-b533f66ebc0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2301640" name="3e4ac9b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2531378" name="3e4ac9b0-1248-11f1-97f0-b533f66ebc0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7653402" name="432b431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20747" name="432b4310-1248-11f1-97f0-b533f66ebc0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4873417" name="524d50e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69186" name="524d50e0-1248-11f1-97f0-b533f66ebc0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1716731" name="55b5d04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197401" name="55b5d040-1248-11f1-97f0-b533f66ebc0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2548670" name="5ed9bfb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321115" name="5ed9bfb0-1248-11f1-97f0-b533f66ebc0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2959953" name="64a2eb6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8898277" name="64a2eb60-1248-11f1-97f0-b533f66ebc0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5473259" name="a075b55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243401" name="a075b550-1248-11f1-97f0-b533f66ebc0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4561852" name="a61d765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5672" name="a61d7650-1248-11f1-97f0-b533f66ebc0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Gang </w:t>
            </w:r>
          </w:p>
          <w:p>
            <w:pPr>
              <w:spacing w:before="0" w:after="0"/>
            </w:pPr>
            <w:r>
              <w:t>EG/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7042670" name="f8d7bef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245835" name="f8d7bef0-1248-11f1-97f0-b533f66ebc0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6083244" name="fc777af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603903" name="fc777af0-1248-11f1-97f0-b533f66ebc0e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3485360" name="3c4ce160-1249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263419" name="3c4ce160-1249-11f1-97f0-b533f66ebc0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8083743" name="3f5df1f0-1249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349287" name="3f5df1f0-1249-11f1-97f0-b533f66ebc0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592695" name="510ee800-1249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491868" name="510ee800-1249-11f1-97f0-b533f66ebc0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9012232" name="7a2da3c0-1249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547953" name="7a2da3c0-1249-11f1-97f0-b533f66ebc0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5218839" name="e6b1ca80-1249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213919" name="e6b1ca80-1249-11f1-97f0-b533f66ebc0e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6018508" name="e9d04890-1249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043937" name="e9d04890-1249-11f1-97f0-b533f66ebc0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6261832" name="fc8197a0-1249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59442" name="fc8197a0-1249-11f1-97f0-b533f66ebc0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0821733" name="ff293800-1249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125481" name="ff293800-1249-11f1-97f0-b533f66ebc0e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4037523" name="4885e390-124a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0649190" name="4885e390-124a-11f1-97f0-b533f66ebc0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7432233" name="4d33b430-124a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162365" name="4d33b430-124a-11f1-97f0-b533f66ebc0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8750951" name="4be63020-124b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1995803" name="4be63020-124b-11f1-97f0-b533f66ebc0e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5674661" name="4f69ffb0-124b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620243" name="4f69ffb0-124b-11f1-97f0-b533f66ebc0e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Hölzlistrasse 14, 8580 Amriswil</w:t>
          </w:r>
        </w:p>
        <w:p>
          <w:pPr>
            <w:spacing w:before="0" w:after="0"/>
          </w:pPr>
          <w:r>
            <w:t>757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