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Schönenbach 17, 9422 Staad</w:t>
          </w:r>
        </w:p>
        <w:p>
          <w:pPr>
            <w:spacing w:before="0" w:after="0"/>
          </w:pPr>
          <w:r>
            <w:t>763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