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Schönenbach 17, 9422 Staad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763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3669067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2836267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