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584121" name="077d15a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559199" name="077d15a0-160d-11f1-be1e-3dc1729cc1d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541535" name="0c6816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054450" name="0c681650-160d-11f1-be1e-3dc1729cc1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962215" name="283c1c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031250" name="283c1c50-160d-11f1-be1e-3dc1729cc1d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291" name="2ec8bf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855064" name="2ec8bf10-160d-11f1-be1e-3dc1729cc1d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614366" name="411f43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313" name="411f43f0-160d-11f1-be1e-3dc1729cc1d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874402" name="451a184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191196" name="451a1840-160d-11f1-be1e-3dc1729cc1d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893470" name="4d3fd1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130236" name="4d3fd190-160d-11f1-be1e-3dc1729cc1d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340400" name="5164c3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666049" name="5164c320-160d-11f1-be1e-3dc1729cc1d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622554" name="6b667a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32918" name="6b667a20-160d-11f1-be1e-3dc1729cc1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301853" name="708757e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763117" name="708757e0-160d-11f1-be1e-3dc1729cc1d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666252" name="7af04a7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853713" name="7af04a70-160d-11f1-be1e-3dc1729cc1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20751" name="7f2dcd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49640" name="7f2dcd10-160d-11f1-be1e-3dc1729cc1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532706" name="989ba88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96456" name="989ba880-160d-11f1-be1e-3dc1729cc1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971914" name="9b63f04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824370" name="9b63f040-160d-11f1-be1e-3dc1729cc1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269078" name="b9415ad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574713" name="b9415ad0-160d-11f1-be1e-3dc1729cc1d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146514" name="bf9980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540096" name="bf998010-160d-11f1-be1e-3dc1729cc1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315483" name="e36159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012238" name="e36159f0-160d-11f1-be1e-3dc1729cc1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610664" name="e8f879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102165" name="e8f87920-160d-11f1-be1e-3dc1729cc1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993331" name="f4ce1b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604423" name="f4ce1b10-160d-11f1-be1e-3dc1729cc1d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279535" name="f91ed7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414842" name="f91ed790-160d-11f1-be1e-3dc1729cc1d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195485" name="c91adc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36773" name="c91adc50-160e-11f1-be1e-3dc1729cc1d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006578" name="ce6f744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506458" name="ce6f7440-160e-11f1-be1e-3dc1729cc1d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033196" name="ddf155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19189" name="ddf15550-160e-11f1-be1e-3dc1729cc1d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425279" name="e66e2f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110268" name="e66e2f50-160e-11f1-be1e-3dc1729cc1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164659" name="a7cc717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170391" name="a7cc7170-160f-11f1-be1e-3dc1729cc1d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15339" name="ac289fa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887261" name="ac289fa0-160f-11f1-be1e-3dc1729cc1d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311389" name="e1c487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022954" name="e1c487f0-160f-11f1-be1e-3dc1729cc1d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617785" name="e56443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328041" name="e56443f0-160f-11f1-be1e-3dc1729cc1d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160332889" name="892a13c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328214" name="892a13c0-1610-11f1-be1e-3dc1729cc1d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892637718" name="8b23e7f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58934" name="8b23e7f0-1610-11f1-be1e-3dc1729cc1d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17, 9422 Staad</w:t>
          </w:r>
        </w:p>
        <w:p>
          <w:pPr>
            <w:spacing w:before="0" w:after="0"/>
          </w:pPr>
          <w:r>
            <w:t>763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