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Höhenstrasse 12, 8344 Bäretswil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748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38726700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74059222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