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5640344" name="c7f3e180-1179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083353" name="c7f3e180-1179-11f1-bab4-c3490887b66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9920721" name="cbd98020-1179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705534" name="cbd98020-1179-11f1-bab4-c3490887b66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klein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1093807" name="dc0adb10-1179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328010" name="dc0adb10-1179-11f1-bab4-c3490887b66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340512" name="e18f5ca0-1179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052720" name="e18f5ca0-1179-11f1-bab4-c3490887b66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gross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7888069" name="fc083f70-1179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607297" name="fc083f70-1179-11f1-bab4-c3490887b66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7229779" name="01cb2990-117a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364568" name="01cb2990-117a-11f1-bab4-c3490887b66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gross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798859" name="0c7f07d0-117a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4110" name="0c7f07d0-117a-11f1-bab4-c3490887b66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726413" name="10469720-117a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805513" name="10469720-117a-11f1-bab4-c3490887b66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7953362" name="1e1a04e0-117a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294361" name="1e1a04e0-117a-11f1-bab4-c3490887b66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8958020" name="235dd3f0-117a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77405" name="235dd3f0-117a-11f1-bab4-c3490887b66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0874882" name="7a84f720-117b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66864" name="7a84f720-117b-11f1-bab4-c3490887b66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3313482" name="80749690-117b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292918" name="80749690-117b-11f1-bab4-c3490887b66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Höhenstrasse 12, 8344 Bäretswil</w:t>
          </w:r>
        </w:p>
        <w:p>
          <w:pPr>
            <w:spacing w:before="0" w:after="0"/>
          </w:pPr>
          <w:r>
            <w:t>748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footer.xml" Type="http://schemas.openxmlformats.org/officeDocument/2006/relationships/footer" Id="rId1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