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Hauptstrasse 115, 9658 Wildhaus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756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74887328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0442274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