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8437393" name="8cda7920-13c1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7106519" name="8cda7920-13c1-11f1-8262-c54e79b9f27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6332554" name="8fdbd240-13c1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4919526" name="8fdbd240-13c1-11f1-8262-c54e79b9f27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/ Dach </w:t>
            </w:r>
          </w:p>
          <w:p>
            <w:pPr>
              <w:spacing w:before="0" w:after="0"/>
            </w:pPr>
            <w:r>
              <w:t>OG - DG </w:t>
            </w:r>
          </w:p>
          <w:p>
            <w:pPr>
              <w:spacing w:before="0" w:after="0"/>
            </w:pPr>
            <w:r>
              <w:t>Wand / 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/ 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0141568" name="9ed8cbe0-13c1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9028555" name="9ed8cbe0-13c1-11f1-8262-c54e79b9f27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6617447" name="a2daa510-13c1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117462" name="a2daa510-13c1-11f1-8262-c54e79b9f27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gesamter 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Rohrbandagen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technisches Textil</w:t>
            </w:r>
          </w:p>
          <w:p>
            <w:pPr>
              <w:spacing w:before="0" w:after="0"/>
            </w:pPr>
            <w:r>
              <w:t>Rohrbandagen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4508917" name="fd2a4de0-13c1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230027" name="fd2a4de0-13c1-11f1-8262-c54e79b9f27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9562260" name="01aa30b0-13c2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0354366" name="01aa30b0-13c2-11f1-8262-c54e79b9f27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gesamter 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5860984" name="48c15910-13c2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8501235" name="48c15910-13c2-11f1-8262-c54e79b9f27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3615836" name="4eb3deb0-13c2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350366" name="4eb3deb0-13c2-11f1-8262-c54e79b9f27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Küche </w:t>
            </w:r>
          </w:p>
          <w:p>
            <w:pPr>
              <w:spacing w:before="0" w:after="0"/>
            </w:pPr>
            <w:r>
              <w:t>UG / 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5455586" name="a2d81790-13c2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2514822" name="a2d81790-13c2-11f1-8262-c54e79b9f27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0819939" name="b301d160-13c2-11f1-8262-c54e79b9f2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8492347" name="b301d160-13c2-11f1-8262-c54e79b9f27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115, 9658 Wildhaus</w:t>
          </w:r>
        </w:p>
        <w:p>
          <w:pPr>
            <w:spacing w:before="0" w:after="0"/>
          </w:pPr>
          <w:r>
            <w:t>756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