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1.OG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9819607" name="2f4cd37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892708" name="2f4cd370-13ad-11f1-8262-c54e79b9f27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2196206" name="3548cef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582322" name="3548cef0-13ad-11f1-8262-c54e79b9f27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2809193" name="44bf3e5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53178" name="44bf3e50-13ad-11f1-8262-c54e79b9f27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1182773" name="4a2e8a3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531977" name="4a2e8a30-13ad-11f1-8262-c54e79b9f27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2219593" name="5f15cc1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864952" name="5f15cc10-13ad-11f1-8262-c54e79b9f27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8515203" name="683352e0-13ad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224132" name="683352e0-13ad-11f1-8262-c54e79b9f27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394970" name="07056f7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572213" name="07056f70-13ae-11f1-8262-c54e79b9f27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788360" name="0c1f967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910173" name="0c1f9670-13ae-11f1-8262-c54e79b9f27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624023" name="1b7362a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211023" name="1b7362a0-13ae-11f1-8262-c54e79b9f27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767709" name="20f1a2a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6200347" name="20f1a2a0-13ae-11f1-8262-c54e79b9f27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8036534" name="30a8c48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195331" name="30a8c480-13ae-11f1-8262-c54e79b9f27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530223" name="35eda50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492448" name="35eda500-13ae-11f1-8262-c54e79b9f27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107947" name="e147c39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2371688" name="e147c390-13ae-11f1-8262-c54e79b9f27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193044" name="e7fd4b1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62863" name="e7fd4b10-13ae-11f1-8262-c54e79b9f27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2089731" name="f39b3b3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949225" name="f39b3b30-13ae-11f1-8262-c54e79b9f27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128382" name="f9258920-13ae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945560" name="f9258920-13ae-11f1-8262-c54e79b9f27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1772081" name="02b7f1d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349277" name="02b7f1d0-13af-11f1-8262-c54e79b9f27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7633101" name="08f1e0b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0565665" name="08f1e0b0-13af-11f1-8262-c54e79b9f27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6994982" name="3ebb8fc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567493" name="3ebb8fc0-13af-11f1-8262-c54e79b9f27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100606" name="425139a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910802" name="425139a0-13af-11f1-8262-c54e79b9f27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6720985" name="cec41ec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4997409" name="cec41ec0-13af-11f1-8262-c54e79b9f27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525569" name="d48d236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783229" name="d48d2360-13af-11f1-8262-c54e79b9f27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0338918" name="e407153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547631" name="e4071530-13af-11f1-8262-c54e79b9f27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5411817" name="ea4d1200-13af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62569" name="ea4d1200-13af-11f1-8262-c54e79b9f27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5357138" name="584ab960-13b0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3965185" name="584ab960-13b0-11f1-8262-c54e79b9f27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3172029" name="5b8e4ba0-13b0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522682" name="5b8e4ba0-13b0-11f1-8262-c54e79b9f27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1283181" name="c94462b0-13b0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6366458" name="c94462b0-13b0-11f1-8262-c54e79b9f27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382763" name="cfcd0dd0-13b0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965950" name="cfcd0dd0-13b0-11f1-8262-c54e79b9f27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679632" name="19625590-13b1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6779557" name="19625590-13b1-11f1-8262-c54e79b9f27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325276" name="9eb04f90-13b1-11f1-8262-c54e79b9f2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415126" name="9eb04f90-13b1-11f1-8262-c54e79b9f27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Curtibergstrasse 89, 8646 Wagen </w:t>
          </w:r>
        </w:p>
        <w:p>
          <w:pPr>
            <w:spacing w:before="0" w:after="0"/>
          </w:pPr>
          <w:r>
            <w:t>745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