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Härtistrasse 66, 7324 Vilters-Wangs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6343863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865417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