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Blech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4120858" name="384065c0-08c5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3095341" name="384065c0-08c5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5891993" name="e570c060-08c4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3299905" name="e570c060-08c4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