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1700033" name="21656940-b240-11ef-befb-fba409645e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036205" name="21656940-b240-11ef-befb-fba409645e0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100975" name="28b2eb00-b240-11ef-9264-bb0ac7933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485282" name="28b2eb00-b240-11ef-9264-bb0ac79339b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482988" name="3eefd1d0-b240-11ef-a4ee-dd17b54b57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693639" name="3eefd1d0-b240-11ef-a4ee-dd17b54b578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806114" name="4a485480-b240-11ef-94c5-63db6a1788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800404" name="4a485480-b240-11ef-94c5-63db6a1788e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256630" name="5e7c4bf0-b240-11ef-a45c-69dccd664d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358652" name="5e7c4bf0-b240-11ef-a45c-69dccd664d8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478759" name="64de8350-b240-11ef-b266-df8ab06897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058833" name="64de8350-b240-11ef-b266-df8ab068971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171565" name="6ffac050-b240-11ef-af42-b754355f73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062911" name="6ffac050-b240-11ef-af42-b754355f73f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799808" name="79e1ffc0-b240-11ef-88d9-a36c8470f5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958455" name="79e1ffc0-b240-11ef-88d9-a36c8470f59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912036" name="8d324df0-b240-11ef-99f7-3762539a27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63277" name="8d324df0-b240-11ef-99f7-3762539a27c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815201" name="9706a1a0-b240-11ef-ad7b-493100d8c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327026" name="9706a1a0-b240-11ef-ad7b-493100d8cd8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grün / beige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380171" name="aa6dfa40-b240-11ef-a87a-a52dc76b5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634643" name="aa6dfa40-b240-11ef-a87a-a52dc76b5fb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644550" name="b182b8c0-b240-11ef-a66a-9b1a833cf3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81166" name="b182b8c0-b240-11ef-a66a-9b1a833cf35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583513" name="d6f8b7d0-b240-11ef-974d-43327f0db3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696636" name="d6f8b7d0-b240-11ef-974d-43327f0db35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860673" name="deb28ff0-b240-11ef-b22b-3f4edc46e6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972536" name="deb28ff0-b240-11ef-b22b-3f4edc46e6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503845" name="f8212eb0-b240-11ef-b4de-fb4e5dd6ca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941787" name="f8212eb0-b240-11ef-b4de-fb4e5dd6cac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768146" name="fe24cb50-b240-11ef-b47c-a7345e665d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731888" name="fe24cb50-b240-11ef-b47c-a7345e665d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Sockelplatten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915092" name="1972ff80-b241-11ef-99d5-913f4d5dd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867122" name="1972ff80-b241-11ef-99d5-913f4d5ddb0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473710" name="2246fa30-b241-11ef-830d-fbcc02d493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022061" name="2246fa30-b241-11ef-830d-fbcc02d493e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5316269" name="3cdc8cc0-b241-11ef-8f19-21d46af2b8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150173" name="3cdc8cc0-b241-11ef-8f19-21d46af2b83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491874" name="433cc850-b241-11ef-a429-d336584e1d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651629" name="433cc850-b241-11ef-a429-d336584e1df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080905" name="5514a750-b241-11ef-9087-0300c60066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599966" name="5514a750-b241-11ef-9087-0300c60066e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342609" name="5d35f3d0-b241-11ef-8b19-6fe76e75d9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864439" name="5d35f3d0-b241-11ef-8b19-6fe76e75d9a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861990" name="704baa00-b241-11ef-abf8-877a656b38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129350" name="704baa00-b241-11ef-abf8-877a656b388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747033" name="76c253c0-b241-11ef-95d4-6b78cc6781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167248" name="76c253c0-b241-11ef-95d4-6b78cc67816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254938" name="8fb9edc0-b241-11ef-be8f-075738ad9b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036220" name="8fb9edc0-b241-11ef-be8f-075738ad9b8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070420" name="97065e10-b241-11ef-a0e9-cb2c63c392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67221" name="97065e10-b241-11ef-a0e9-cb2c63c3922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516068" name="a96917f0-b241-11ef-b260-5f51e0e5d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793389" name="a96917f0-b241-11ef-b260-5f51e0e5db9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876602" name="b30b1100-b241-11ef-aa78-c5842ab8da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727611" name="b30b1100-b241-11ef-aa78-c5842ab8da5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242654" name="0a9776f0-b249-11ef-95e4-5bdcf3d6e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138448" name="0a9776f0-b249-11ef-95e4-5bdcf3d6e2a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736996" name="0fcaf250-b249-11ef-b14a-41dc5881c0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863777" name="0fcaf250-b249-11ef-b14a-41dc5881c00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505038" name="24c63160-b249-11ef-932f-65b4f5e1b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538452" name="24c63160-b249-11ef-932f-65b4f5e1bbc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946475" name="32c8ec80-b249-11ef-93ac-c9da7286fb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244303" name="32c8ec80-b249-11ef-93ac-c9da7286fb9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178461" name="62adf8a0-b249-11ef-9a5f-67def24fa2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084009" name="62adf8a0-b249-11ef-9a5f-67def24fa2b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184623" name="689b2710-b249-11ef-b173-e1e83439a3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462286" name="689b2710-b249-11ef-b173-e1e83439a38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584991" name="7cef0290-b249-11ef-a3ab-af1d934f5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807592" name="7cef0290-b249-11ef-a3ab-af1d934f5c8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130676" name="852b5120-b249-11ef-bc76-b951f62b38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57731" name="852b5120-b249-11ef-bc76-b951f62b38f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615824" name="939c8580-b249-11ef-890a-b3922fa6e9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798176" name="939c8580-b249-11ef-890a-b3922fa6e9e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971622" name="9ae26620-b249-11ef-81b1-15ef47e98d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681769" name="9ae26620-b249-11ef-81b1-15ef47e98da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174560" name="b43ce0a0-b249-11ef-afa4-9bc4707fc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878014" name="b43ce0a0-b249-11ef-afa4-9bc4707fc91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36477" name="c4999150-b249-11ef-a3b6-ed53fdd2b8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86250" name="c4999150-b249-11ef-a3b6-ed53fdd2b8e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119717" name="dc6bbe20-b249-11ef-8062-af9828b4af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424152" name="dc6bbe20-b249-11ef-8062-af9828b4af0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2089211" name="e4ffc9a0-b249-11ef-85c8-11facf6316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017178" name="e4ffc9a0-b249-11ef-85c8-11facf63165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951472" name="f8df1160-b249-11ef-9eee-2bec12a8be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974358" name="f8df1160-b249-11ef-9eee-2bec12a8bef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873235" name="0bc5ef60-b24a-11ef-8589-31803f257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367056" name="0bc5ef60-b24a-11ef-8589-31803f257ff0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405946" name="215fdf70-b24a-11ef-a61d-77c2b3d0e7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150909" name="215fdf70-b24a-11ef-a61d-77c2b3d0e7f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292452" name="26a64690-b24a-11ef-82e8-cd054a9f1d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128929" name="26a64690-b24a-11ef-82e8-cd054a9f1d9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427772" name="362827a0-b24a-11ef-a4b4-393e1f27c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536345" name="362827a0-b24a-11ef-a4b4-393e1f27c7a6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026018" name="3bf30100-b24a-11ef-b11c-2d4e7f3060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660731" name="3bf30100-b24a-11ef-b11c-2d4e7f3060c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588893" name="5b8bfe40-b24a-11ef-90f0-6df67b07a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189383" name="5b8bfe40-b24a-11ef-90f0-6df67b07a04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15350" name="61920be0-b24a-11ef-9d3a-1129317f69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856027" name="61920be0-b24a-11ef-9d3a-1129317f690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391494" name="72b5dd20-b24a-11ef-b028-c79a5e404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314844" name="72b5dd20-b24a-11ef-b028-c79a5e404ac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661756" name="7abebfa0-b24a-11ef-9a90-e9111bd5ce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046219" name="7abebfa0-b24a-11ef-9a90-e9111bd5cee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506514" name="8e124220-b24a-11ef-b139-4774332e29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945654" name="8e124220-b24a-11ef-b139-4774332e292b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330122" name="96b60510-b24a-11ef-a3a3-83b3883f56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252156" name="96b60510-b24a-11ef-a3a3-83b3883f56dc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539297" name="a5f64940-b24a-11ef-ba09-43b3b71fd0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231325" name="a5f64940-b24a-11ef-ba09-43b3b71fd001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394192" name="abbcb5d0-b24a-11ef-983d-5165677ce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362747" name="abbcb5d0-b24a-11ef-983d-5165677cef39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956939" name="47379ba0-b24c-11ef-adca-394d00dc6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639829" name="47379ba0-b24c-11ef-adca-394d00dc6305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418362" name="5d429d00-b24c-11ef-84cf-a551fd49d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696275" name="5d429d00-b24c-11ef-84cf-a551fd49d78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829426" name="72742e50-b24c-11ef-88e3-6f75181136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004290" name="72742e50-b24c-11ef-88e3-6f751811365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256371" name="7e1f16c0-b24c-11ef-b1a7-f9c2fd6823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189312" name="7e1f16c0-b24c-11ef-b1a7-f9c2fd6823d4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/ 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371505" name="8c3a62f0-b24c-11ef-b21b-3d541a5036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165752" name="8c3a62f0-b24c-11ef-b21b-3d541a5036a6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893348" name="950beca0-b24c-11ef-b6a7-ed14f1c0c9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807435" name="950beca0-b24c-11ef-b6a7-ed14f1c0c9c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Unterfeldweg 5, 4802 Strengelbach </w:t>
          </w:r>
        </w:p>
        <w:p>
          <w:pPr>
            <w:spacing w:before="0" w:after="0"/>
          </w:pPr>
          <w:r>
            <w:t>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footer.xml" Type="http://schemas.openxmlformats.org/officeDocument/2006/relationships/footer" Id="rId6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