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Härtistrasse 66, 7324 Vilters-Wangs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112015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899817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