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Härtistrasse 66, 7324 Vilters-Wangs</w:t>
          </w:r>
        </w:p>
        <w:p>
          <w:pPr>
            <w:spacing w:before="0" w:after="0"/>
          </w:pPr>
          <w:r>
            <w:t>723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