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Blech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765701" name="384065c0-08c5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307039" name="384065c0-08c5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4206829" name="e570c060-08c4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410042" name="e570c060-08c4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