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9496547" name="e1403b10-0d6f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5282485" name="e1403b10-0d6f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9388265" name="e4250b80-0d6f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7691859" name="e4250b80-0d6f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3904105" name="0eccd84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955122" name="0eccd840-0d70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3670648" name="149c6c9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1830577" name="149c6c90-0d70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1234620" name="251816f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8596950" name="251816f0-0d70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0306565" name="29b0b1e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5496535" name="29b0b1e0-0d70-11f1-9f6f-c3de6f6daf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9964468" name="45f5a22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073387" name="45f5a220-0d70-11f1-9f6f-c3de6f6daf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27064" name="48a4e3a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0577463" name="48a4e3a0-0d70-11f1-9f6f-c3de6f6daf4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