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Oberfeldstrasse 43, 8408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9923659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1267626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